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3735218" name="76ac2ba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730252" name="76ac2ba0-fcf4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6660854" name="9d526d5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325191" name="9d526d50-fcf4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816405" name="2c44dbf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718931" name="2c44dbf0-fcf6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2471939" name="8ce9f5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617443" name="8ce9f570-fcf7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2008636" name="ce76b36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445713" name="ce76b360-fcf8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6155145" name="28921ae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861339" name="28921ae0-fcfb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368803" name="25124d8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743304" name="25124d80-fcfc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580830" name="392bb8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102512" name="392bb810-fcfc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017333" name="f2d36f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878472" name="f2d36fb0-fcf7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1004334" name="e72b26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37685" name="e72b26b0-fcf4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2567136" name="1b6d07d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881882" name="1b6d07d0-fcf6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8158107" name="7b62a7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794888" name="7b62a770-fcf7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9732801" name="6ff688a0-fcea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838864" name="6ff688a0-fcea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Zwischenböden </w:t>
            </w:r>
          </w:p>
        </w:tc>
        <w:tc>
          <w:p>
            <w:pPr>
              <w:spacing w:before="0" w:after="0" w:line="240" w:lineRule="auto"/>
            </w:pPr>
            <w:r>
              <w:t>nicht vorhanden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300798" name="75d17fe0-fcf0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091244" name="75d17fe0-fcf0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651391" name="5743180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414951" name="57431800-fcf4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905164" name="8ae998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560644" name="8ae998f0-fcf4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/Treppe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0481587" name="daf064e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585046" name="daf064e0-fcf5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7158933" name="c574eec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186734" name="c574eec0-fcf4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118405" name="0527205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732854" name="05272050-fcf6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5051557" name="6158b31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201978" name="6158b310-fcf7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2180178" name="b763382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276301" name="b7633820-fcf7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8332237" name="682ed00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509254" name="682ed000-fcf9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0136329" name="a395ea60-fcfa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009720" name="a395ea60-fcfa-11f0-ada8-dfbb602ffb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 Eisenbahnschwellen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2135100" name="50b2ab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425783" name="50b2ab10-fcfc-11f0-ada8-dfbb602ffb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8005013" name="9937d4a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5397" name="9937d4a0-fcf7-11f0-ada8-dfbb602ffb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Sonnenbergstrasse 7, 8600 Dübendorf, Schweiz</w:t>
          </w:r>
        </w:p>
        <w:p>
          <w:pPr>
            <w:spacing w:before="0" w:after="0"/>
          </w:pPr>
          <w:r>
            <w:t>703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